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Dachgeschoss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Aufstockung okt.91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6101696" name="cbbdc1d0-f052-11ef-9821-710e587af2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505386" name="cbbdc1d0-f052-11ef-9821-710e587af2b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4937901" name="2afa8e30-f053-11ef-8655-9b7a6c86c4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82198" name="2afa8e30-f053-11ef-8655-9b7a6c86c4f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Einbau 1992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1709409" name="65db7e10-f053-11ef-9ee7-a3be7378e2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176822" name="65db7e10-f053-11ef-9ee7-a3be7378e29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9917548" name="aa866160-f053-11ef-a598-5d8540495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144115" name="aa866160-f053-11ef-a598-5d854049537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Kleber bituminös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9118100" name="de5fb220-f053-11ef-a2d8-f3d7a41513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056518" name="de5fb220-f053-11ef-a2d8-f3d7a415132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2. Bodenbelags-Lage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0013021" name="1c70fa60-f054-11ef-a83d-8f44f18ef6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591216" name="1c70fa60-f054-11ef-a83d-8f44f18ef6f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Tapete und 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3398664" name="669eb190-f054-11ef-9361-29bc469626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583222" name="669eb190-f054-11ef-9361-29bc4696265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überstrichen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3810600" name="b3778b90-f054-11ef-9079-dd68b8031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746951" name="b3778b90-f054-11ef-9079-dd68b803166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8810619" name="803d8b40-f058-11ef-a836-63b869ade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036867" name="803d8b40-f058-11ef-a836-63b869ade82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136149" name="c68f8020-f05e-11ef-b9d3-ad29d1c061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721530" name="c68f8020-f05e-11ef-b9d3-ad29d1c061e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6820767" name="3692ed20-f060-11ef-887b-ef2f16443e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194301" name="3692ed20-f060-11ef-887b-ef2f16443e6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2386295" name="11235050-f058-11ef-a094-d30e78db6f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613116" name="11235050-f058-11ef-a094-d30e78db6f3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4392987" name="ea55ac50-f05e-11ef-acdf-8b091ddbcc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628523" name="ea55ac50-f05e-11ef-acdf-8b091ddbccc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3840006" name="135096f0-f060-11ef-817c-b37475fcfc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809242" name="135096f0-f060-11ef-817c-b37475fcfcc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3208616" name="eef54b20-f069-11ef-81b8-6bac975cdb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635003" name="eef54b20-f069-11ef-81b8-6bac975cdbd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5533003" name="0a3a0970-f06a-11ef-b517-af97c61953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624453" name="0a3a0970-f06a-11ef-b517-af97c61953e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683036" name="1da64410-f06a-11ef-a0af-855a59a546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339172" name="1da64410-f06a-11ef-a0af-855a59a5469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1515764" name="592dd960-f058-11ef-b476-b19c6da9ab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700604" name="592dd960-f058-11ef-b476-b19c6da9ab6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1094532" name="675a06c0-f05e-11ef-9e36-9510fa2e86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907354" name="675a06c0-f05e-11ef-9e36-9510fa2e864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0180679" name="33a42610-f06a-11ef-a488-4bcbf63849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77242" name="33a42610-f06a-11ef-a488-4bcbf638496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8610473" name="4ab4d7a0-f06a-11ef-9d0a-45438c31de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367405" name="4ab4d7a0-f06a-11ef-9d0a-45438c31de2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Fensteranschlag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Fenster/Fassade</w:t>
            </w:r>
          </w:p>
        </w:tc>
        <w:tc>
          <w:p>
            <w:pPr>
              <w:spacing w:before="0" w:after="0" w:line="240" w:lineRule="auto"/>
            </w:pPr>
            <w:r>
              <w:t>Fensteranschlag und 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5398259" name="b87ef110-f058-11ef-a2ae-095f8a9f43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792505" name="b87ef110-f058-11ef-a2ae-095f8a9f43b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2157493" name="060428f0-f05f-11ef-864c-15c01f0d54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040959" name="060428f0-f05f-11ef-864c-15c01f0d54a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2. Lage Bodenbelag</w:t>
            </w:r>
          </w:p>
        </w:tc>
        <w:tc>
          <w:p>
            <w:pPr>
              <w:spacing w:before="0" w:after="0" w:line="240" w:lineRule="auto"/>
            </w:pPr>
            <w:r>
              <w:t>Nadelfilz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2308610" name="3af615a0-f05f-11ef-b08d-ff2ad6215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303426" name="3af615a0-f05f-11ef-b08d-ff2ad6215c2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1465135" name="55cb7ae0-f060-11ef-9120-8b1a88966c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103456" name="55cb7ae0-f060-11ef-9120-8b1a88966c8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WHG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59563" name="0dae5ec0-f061-11ef-9eed-59e8efcc59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96179" name="0dae5ec0-f061-11ef-9eed-59e8efcc590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divers Wand</w:t>
            </w:r>
          </w:p>
        </w:tc>
        <w:tc>
          <w:p>
            <w:pPr>
              <w:spacing w:before="0" w:after="0" w:line="240" w:lineRule="auto"/>
            </w:pPr>
            <w:r>
              <w:t>Tapete und 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85393699" name="8268eb30-f062-11ef-9b0a-2fbacba17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191176" name="8268eb30-f062-11ef-9b0a-2fbacba17be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Rohrummantelung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1861829" name="83044b60-f063-11ef-9ad7-2540374e15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496843" name="83044b60-f063-11ef-9ad7-2540374e15a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Kellerfenster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3621917" name="a8c7ce30-f063-11ef-ac86-475f7a551b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120688" name="a8c7ce30-f063-11ef-ac86-475f7a551b3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ganzes Haus, oft verdeckt</w:t>
            </w:r>
          </w:p>
          <w:p>
            <w:pPr>
              <w:spacing w:before="0" w:after="0" w:line="240" w:lineRule="auto"/>
            </w:pPr>
            <w:r>
              <w:t>alles Stockwerke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Elektroisolationsrohre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4243861" name="ce34cc90-f063-11ef-9b07-bd5e915905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158261" name="ce34cc90-f063-11ef-9b07-bd5e915905d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4024275" name="e8ceaf70-f064-11ef-b868-a306fcea9d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635597" name="e8ceaf70-f064-11ef-b868-a306fcea9d6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1552712" name="5e5c38c0-f065-11ef-8f6c-bff4597ec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644430" name="5e5c38c0-f065-11ef-8f6c-bff4597ec381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Garten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Formteil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6470754" name="e9afa420-f065-11ef-9316-e57b633583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719786" name="e9afa420-f065-11ef-9316-e57b6335838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0430780" name="a1c753a0-f066-11ef-9bc9-359f63840d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009780" name="a1c753a0-f066-11ef-9bc9-359f63840d4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97617" name="ddecf880-f066-11ef-a51f-af0cb99cdd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08384" name="ddecf880-f066-11ef-a51f-af0cb99cdd5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Wachtelweg 13</w:t>
          </w:r>
        </w:p>
        <w:p>
          <w:pPr>
            <w:spacing w:before="0" w:after="0"/>
          </w:pPr>
          <w:r>
            <w:t>188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